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0E968" w14:textId="374893A2" w:rsidR="00D9629A" w:rsidRPr="009A425D" w:rsidRDefault="00677EDC" w:rsidP="00162E97">
      <w:pPr>
        <w:pStyle w:val="Titel"/>
        <w:rPr>
          <w:lang w:val="fr-CH"/>
        </w:rPr>
      </w:pPr>
      <w:bookmarkStart w:id="0" w:name="Betreff"/>
      <w:r w:rsidRPr="009A425D">
        <w:rPr>
          <w:lang w:val="fr-CH"/>
        </w:rPr>
        <w:t>Définition des objectifs pour</w:t>
      </w:r>
      <w:r w:rsidR="009D7589" w:rsidRPr="009A425D">
        <w:rPr>
          <w:lang w:val="fr-CH"/>
        </w:rPr>
        <w:t xml:space="preserve"> </w:t>
      </w:r>
      <w:r w:rsidR="008C634C" w:rsidRPr="009A425D">
        <w:rPr>
          <w:lang w:val="fr-CH"/>
        </w:rPr>
        <w:t>[</w:t>
      </w:r>
      <w:r w:rsidRPr="009A425D">
        <w:rPr>
          <w:lang w:val="fr-CH"/>
        </w:rPr>
        <w:t>année</w:t>
      </w:r>
      <w:r w:rsidR="008C634C" w:rsidRPr="009A425D">
        <w:rPr>
          <w:lang w:val="fr-CH"/>
        </w:rPr>
        <w:t>]</w:t>
      </w:r>
    </w:p>
    <w:bookmarkEnd w:id="0"/>
    <w:p w14:paraId="1CD7252F" w14:textId="77777777" w:rsidR="00047ABE" w:rsidRPr="009A425D" w:rsidRDefault="00047ABE" w:rsidP="00162E9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2344"/>
        <w:gridCol w:w="2972"/>
        <w:gridCol w:w="1635"/>
        <w:gridCol w:w="2972"/>
      </w:tblGrid>
      <w:tr w:rsidR="00162E97" w:rsidRPr="009A425D" w14:paraId="66FB7265" w14:textId="77777777" w:rsidTr="003715EF">
        <w:trPr>
          <w:trHeight w:val="90"/>
        </w:trPr>
        <w:tc>
          <w:tcPr>
            <w:tcW w:w="2235" w:type="dxa"/>
            <w:tcBorders>
              <w:top w:val="nil"/>
              <w:left w:val="nil"/>
              <w:right w:val="nil"/>
            </w:tcBorders>
          </w:tcPr>
          <w:p w14:paraId="04BA2CDB" w14:textId="285B8D8B" w:rsidR="00162E97" w:rsidRPr="009A425D" w:rsidRDefault="00162E97" w:rsidP="00162E97">
            <w:pPr>
              <w:pStyle w:val="KeinLeerraum"/>
              <w:rPr>
                <w:lang w:val="fr-CH"/>
              </w:rPr>
            </w:pPr>
            <w:r w:rsidRPr="009A425D">
              <w:rPr>
                <w:lang w:val="fr-CH"/>
              </w:rPr>
              <w:t>N</w:t>
            </w:r>
            <w:r w:rsidR="00677EDC" w:rsidRPr="009A425D">
              <w:rPr>
                <w:lang w:val="fr-CH"/>
              </w:rPr>
              <w:t>om</w:t>
            </w:r>
            <w:r w:rsidRPr="009A425D">
              <w:rPr>
                <w:lang w:val="fr-CH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75578A8C" w14:textId="18085844" w:rsidR="00162E97" w:rsidRPr="009A425D" w:rsidRDefault="00162E97" w:rsidP="00162E97">
            <w:pPr>
              <w:pStyle w:val="KeinLeerraum"/>
              <w:rPr>
                <w:lang w:val="fr-C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A6B1785" w14:textId="0EC07285" w:rsidR="00162E97" w:rsidRPr="009A425D" w:rsidRDefault="00677EDC" w:rsidP="00162E97">
            <w:pPr>
              <w:pStyle w:val="KeinLeerraum"/>
              <w:rPr>
                <w:lang w:val="fr-CH"/>
              </w:rPr>
            </w:pPr>
            <w:r w:rsidRPr="009A425D">
              <w:rPr>
                <w:lang w:val="fr-CH"/>
              </w:rPr>
              <w:t>Fonction</w:t>
            </w:r>
            <w:r w:rsidR="00162E97" w:rsidRPr="009A425D">
              <w:rPr>
                <w:lang w:val="fr-CH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39720A21" w14:textId="132EDA62" w:rsidR="00162E97" w:rsidRPr="009A425D" w:rsidRDefault="00162E97" w:rsidP="00162E97">
            <w:pPr>
              <w:pStyle w:val="KeinLeerraum"/>
              <w:rPr>
                <w:b/>
                <w:bCs/>
                <w:lang w:val="fr-CH"/>
              </w:rPr>
            </w:pPr>
          </w:p>
        </w:tc>
      </w:tr>
      <w:tr w:rsidR="00162E97" w:rsidRPr="009A425D" w14:paraId="133E4391" w14:textId="77777777" w:rsidTr="003715EF">
        <w:trPr>
          <w:trHeight w:val="90"/>
        </w:trPr>
        <w:tc>
          <w:tcPr>
            <w:tcW w:w="2235" w:type="dxa"/>
            <w:tcBorders>
              <w:left w:val="nil"/>
              <w:right w:val="nil"/>
            </w:tcBorders>
          </w:tcPr>
          <w:p w14:paraId="576087CC" w14:textId="5B51C77D" w:rsidR="00162E97" w:rsidRPr="009A425D" w:rsidRDefault="00DA5081" w:rsidP="00162E97">
            <w:pPr>
              <w:pStyle w:val="KeinLeerraum"/>
              <w:rPr>
                <w:lang w:val="fr-CH"/>
              </w:rPr>
            </w:pPr>
            <w:r w:rsidRPr="009A425D">
              <w:rPr>
                <w:lang w:val="fr-CH"/>
              </w:rPr>
              <w:t>Prénom</w:t>
            </w:r>
            <w:r w:rsidRPr="009A425D" w:rsidDel="00DA5081">
              <w:rPr>
                <w:lang w:val="fr-CH"/>
              </w:rPr>
              <w:t xml:space="preserve"> 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2D4687A9" w14:textId="53E5759D" w:rsidR="00162E97" w:rsidRPr="009A425D" w:rsidRDefault="00162E97" w:rsidP="00162E97">
            <w:pPr>
              <w:pStyle w:val="KeinLeerraum"/>
              <w:rPr>
                <w:lang w:val="fr-CH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05CF1D1D" w14:textId="7008AF0E" w:rsidR="00162E97" w:rsidRPr="009A425D" w:rsidRDefault="00677EDC" w:rsidP="00162E97">
            <w:pPr>
              <w:pStyle w:val="KeinLeerraum"/>
              <w:rPr>
                <w:lang w:val="fr-CH"/>
              </w:rPr>
            </w:pPr>
            <w:proofErr w:type="spellStart"/>
            <w:r w:rsidRPr="009A425D">
              <w:rPr>
                <w:lang w:val="fr-CH"/>
              </w:rPr>
              <w:t>Supérieur-e</w:t>
            </w:r>
            <w:proofErr w:type="spellEnd"/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759C9648" w14:textId="077CA57E" w:rsidR="00162E97" w:rsidRPr="009A425D" w:rsidRDefault="00162E97" w:rsidP="00162E97">
            <w:pPr>
              <w:pStyle w:val="KeinLeerraum"/>
              <w:rPr>
                <w:b/>
                <w:bCs/>
                <w:lang w:val="fr-CH"/>
              </w:rPr>
            </w:pPr>
          </w:p>
        </w:tc>
      </w:tr>
      <w:tr w:rsidR="00162E97" w:rsidRPr="009A425D" w14:paraId="62C09F88" w14:textId="77777777" w:rsidTr="003715EF">
        <w:trPr>
          <w:trHeight w:val="90"/>
        </w:trPr>
        <w:tc>
          <w:tcPr>
            <w:tcW w:w="2235" w:type="dxa"/>
            <w:tcBorders>
              <w:top w:val="nil"/>
              <w:left w:val="nil"/>
              <w:right w:val="nil"/>
            </w:tcBorders>
          </w:tcPr>
          <w:p w14:paraId="56B2CB72" w14:textId="534238FA" w:rsidR="00162E97" w:rsidRPr="009A425D" w:rsidRDefault="00677EDC" w:rsidP="00162E97">
            <w:pPr>
              <w:pStyle w:val="KeinLeerraum"/>
              <w:rPr>
                <w:lang w:val="fr-CH"/>
              </w:rPr>
            </w:pPr>
            <w:r w:rsidRPr="009A425D">
              <w:rPr>
                <w:lang w:val="fr-CH"/>
              </w:rPr>
              <w:t>Date d’entrée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2433AFFA" w14:textId="24DDF3A2" w:rsidR="00162E97" w:rsidRPr="009A425D" w:rsidRDefault="00162E97" w:rsidP="00162E97">
            <w:pPr>
              <w:pStyle w:val="KeinLeerraum"/>
              <w:rPr>
                <w:lang w:val="fr-C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DF2E24F" w14:textId="13FEB170" w:rsidR="00162E97" w:rsidRPr="009A425D" w:rsidRDefault="00677EDC" w:rsidP="00162E97">
            <w:pPr>
              <w:pStyle w:val="KeinLeerraum"/>
              <w:rPr>
                <w:lang w:val="fr-CH"/>
              </w:rPr>
            </w:pPr>
            <w:r w:rsidRPr="009A425D">
              <w:rPr>
                <w:lang w:val="fr-CH"/>
              </w:rPr>
              <w:t>T</w:t>
            </w:r>
            <w:r w:rsidR="00B00EAC">
              <w:rPr>
                <w:lang w:val="fr-CH"/>
              </w:rPr>
              <w:t xml:space="preserve">aux </w:t>
            </w:r>
            <w:r w:rsidR="00B00EAC">
              <w:rPr>
                <w:lang w:val="fr-CH"/>
              </w:rPr>
              <w:br/>
              <w:t>d’occupation</w:t>
            </w: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19E0DE66" w14:textId="71D86165" w:rsidR="00162E97" w:rsidRPr="009A425D" w:rsidRDefault="00162E97" w:rsidP="00162E97">
            <w:pPr>
              <w:pStyle w:val="KeinLeerraum"/>
              <w:rPr>
                <w:b/>
                <w:bCs/>
                <w:lang w:val="fr-CH"/>
              </w:rPr>
            </w:pPr>
          </w:p>
        </w:tc>
      </w:tr>
    </w:tbl>
    <w:p w14:paraId="12B51241" w14:textId="77777777" w:rsidR="00162E97" w:rsidRPr="009A425D" w:rsidRDefault="00162E97" w:rsidP="00162E97">
      <w:pPr>
        <w:rPr>
          <w:lang w:val="fr-CH"/>
        </w:rPr>
      </w:pPr>
    </w:p>
    <w:tbl>
      <w:tblPr>
        <w:tblStyle w:val="Tabellenraster"/>
        <w:tblW w:w="992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1271"/>
        <w:gridCol w:w="6168"/>
        <w:gridCol w:w="2484"/>
      </w:tblGrid>
      <w:tr w:rsidR="00B0678A" w:rsidRPr="009A425D" w14:paraId="7183D8A7" w14:textId="77777777" w:rsidTr="00B00EAC">
        <w:trPr>
          <w:tblHeader/>
        </w:trPr>
        <w:tc>
          <w:tcPr>
            <w:tcW w:w="1271" w:type="dxa"/>
          </w:tcPr>
          <w:p w14:paraId="478A0607" w14:textId="13CD2702" w:rsidR="00B0678A" w:rsidRPr="009A425D" w:rsidRDefault="009A425D" w:rsidP="00B0678A">
            <w:pPr>
              <w:pStyle w:val="KeinLeerraum"/>
              <w:rPr>
                <w:b/>
                <w:lang w:val="fr-CH"/>
              </w:rPr>
            </w:pPr>
            <w:r w:rsidRPr="009A425D">
              <w:rPr>
                <w:b/>
                <w:lang w:val="fr-CH"/>
              </w:rPr>
              <w:t>Objectifs</w:t>
            </w:r>
          </w:p>
        </w:tc>
        <w:tc>
          <w:tcPr>
            <w:tcW w:w="6168" w:type="dxa"/>
          </w:tcPr>
          <w:p w14:paraId="15162026" w14:textId="1A87E69F" w:rsidR="00B0678A" w:rsidRPr="009A425D" w:rsidRDefault="009A425D" w:rsidP="00B0678A">
            <w:pPr>
              <w:pStyle w:val="KeinLeerraum"/>
              <w:rPr>
                <w:lang w:val="fr-CH"/>
              </w:rPr>
            </w:pPr>
            <w:r w:rsidRPr="009A425D">
              <w:rPr>
                <w:b/>
                <w:lang w:val="fr-CH"/>
              </w:rPr>
              <w:t>Description</w:t>
            </w:r>
            <w:r w:rsidR="00B0678A" w:rsidRPr="009A425D">
              <w:rPr>
                <w:lang w:val="fr-CH"/>
              </w:rPr>
              <w:t xml:space="preserve"> (</w:t>
            </w:r>
            <w:r w:rsidR="00C9726C">
              <w:rPr>
                <w:lang w:val="fr-CH"/>
              </w:rPr>
              <w:t>r</w:t>
            </w:r>
            <w:r w:rsidR="00C9726C" w:rsidRPr="00C9726C">
              <w:rPr>
                <w:lang w:val="fr-CH"/>
              </w:rPr>
              <w:t>ésultats attendus, résultats visés et/ou projets</w:t>
            </w:r>
            <w:r w:rsidR="00B0678A" w:rsidRPr="009A425D">
              <w:rPr>
                <w:lang w:val="fr-CH"/>
              </w:rPr>
              <w:t>)</w:t>
            </w:r>
          </w:p>
        </w:tc>
        <w:tc>
          <w:tcPr>
            <w:tcW w:w="2484" w:type="dxa"/>
          </w:tcPr>
          <w:p w14:paraId="0CDC10F9" w14:textId="0655FCFC" w:rsidR="00B0678A" w:rsidRPr="009A425D" w:rsidRDefault="009A425D" w:rsidP="00B0678A">
            <w:pPr>
              <w:pStyle w:val="KeinLeerraum"/>
              <w:rPr>
                <w:b/>
                <w:lang w:val="fr-CH"/>
              </w:rPr>
            </w:pPr>
            <w:r w:rsidRPr="009A425D">
              <w:rPr>
                <w:b/>
                <w:lang w:val="fr-CH"/>
              </w:rPr>
              <w:t>Dates</w:t>
            </w:r>
          </w:p>
        </w:tc>
      </w:tr>
      <w:tr w:rsidR="00B0678A" w:rsidRPr="009A425D" w14:paraId="4474E7F5" w14:textId="77777777" w:rsidTr="00B00EAC">
        <w:trPr>
          <w:trHeight w:val="1985"/>
        </w:trPr>
        <w:tc>
          <w:tcPr>
            <w:tcW w:w="1271" w:type="dxa"/>
          </w:tcPr>
          <w:p w14:paraId="6A1B6159" w14:textId="6890FE21" w:rsidR="00B0678A" w:rsidRPr="009A425D" w:rsidRDefault="009A425D" w:rsidP="00B0678A">
            <w:pPr>
              <w:pStyle w:val="KeinLeerraum"/>
              <w:rPr>
                <w:b/>
                <w:lang w:val="fr-CH"/>
              </w:rPr>
            </w:pPr>
            <w:r w:rsidRPr="009A425D">
              <w:rPr>
                <w:b/>
                <w:lang w:val="fr-CH"/>
              </w:rPr>
              <w:t>Objectif</w:t>
            </w:r>
            <w:r w:rsidR="00B0678A" w:rsidRPr="009A425D">
              <w:rPr>
                <w:b/>
                <w:lang w:val="fr-CH"/>
              </w:rPr>
              <w:t xml:space="preserve"> 1</w:t>
            </w:r>
          </w:p>
        </w:tc>
        <w:tc>
          <w:tcPr>
            <w:tcW w:w="6168" w:type="dxa"/>
          </w:tcPr>
          <w:p w14:paraId="377275B7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  <w:tc>
          <w:tcPr>
            <w:tcW w:w="2484" w:type="dxa"/>
          </w:tcPr>
          <w:p w14:paraId="3D1AB3EA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</w:tr>
      <w:tr w:rsidR="00B0678A" w:rsidRPr="009A425D" w14:paraId="25CD0327" w14:textId="77777777" w:rsidTr="00B00EAC">
        <w:trPr>
          <w:trHeight w:val="1985"/>
        </w:trPr>
        <w:tc>
          <w:tcPr>
            <w:tcW w:w="1271" w:type="dxa"/>
          </w:tcPr>
          <w:p w14:paraId="53F37493" w14:textId="17F6EF96" w:rsidR="00B0678A" w:rsidRPr="009A425D" w:rsidRDefault="009A425D" w:rsidP="00B0678A">
            <w:pPr>
              <w:pStyle w:val="KeinLeerraum"/>
              <w:rPr>
                <w:b/>
                <w:lang w:val="fr-CH"/>
              </w:rPr>
            </w:pPr>
            <w:r w:rsidRPr="009A425D">
              <w:rPr>
                <w:b/>
                <w:lang w:val="fr-CH"/>
              </w:rPr>
              <w:t>Objectif</w:t>
            </w:r>
            <w:r w:rsidR="00B0678A" w:rsidRPr="009A425D">
              <w:rPr>
                <w:b/>
                <w:lang w:val="fr-CH"/>
              </w:rPr>
              <w:t xml:space="preserve"> 2</w:t>
            </w:r>
          </w:p>
        </w:tc>
        <w:tc>
          <w:tcPr>
            <w:tcW w:w="6168" w:type="dxa"/>
          </w:tcPr>
          <w:p w14:paraId="3DCC0BB0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  <w:tc>
          <w:tcPr>
            <w:tcW w:w="2484" w:type="dxa"/>
          </w:tcPr>
          <w:p w14:paraId="57E92212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</w:tr>
      <w:tr w:rsidR="00B0678A" w:rsidRPr="009A425D" w14:paraId="73307895" w14:textId="77777777" w:rsidTr="00B00EAC">
        <w:trPr>
          <w:trHeight w:val="1985"/>
        </w:trPr>
        <w:tc>
          <w:tcPr>
            <w:tcW w:w="1271" w:type="dxa"/>
          </w:tcPr>
          <w:p w14:paraId="44FEB740" w14:textId="1DE1227F" w:rsidR="00B0678A" w:rsidRPr="009A425D" w:rsidRDefault="009A425D" w:rsidP="00B0678A">
            <w:pPr>
              <w:pStyle w:val="KeinLeerraum"/>
              <w:rPr>
                <w:b/>
                <w:lang w:val="fr-CH"/>
              </w:rPr>
            </w:pPr>
            <w:r w:rsidRPr="009A425D">
              <w:rPr>
                <w:b/>
                <w:lang w:val="fr-CH"/>
              </w:rPr>
              <w:t>Objectif</w:t>
            </w:r>
            <w:r w:rsidR="00B0678A" w:rsidRPr="009A425D">
              <w:rPr>
                <w:b/>
                <w:lang w:val="fr-CH"/>
              </w:rPr>
              <w:t xml:space="preserve"> 3</w:t>
            </w:r>
          </w:p>
        </w:tc>
        <w:tc>
          <w:tcPr>
            <w:tcW w:w="6168" w:type="dxa"/>
          </w:tcPr>
          <w:p w14:paraId="7AC8E20C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  <w:tc>
          <w:tcPr>
            <w:tcW w:w="2484" w:type="dxa"/>
          </w:tcPr>
          <w:p w14:paraId="0794D15C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</w:tr>
      <w:tr w:rsidR="00B0678A" w:rsidRPr="009A425D" w14:paraId="54E805BA" w14:textId="77777777" w:rsidTr="00B00EAC">
        <w:trPr>
          <w:trHeight w:val="1985"/>
        </w:trPr>
        <w:tc>
          <w:tcPr>
            <w:tcW w:w="1271" w:type="dxa"/>
          </w:tcPr>
          <w:p w14:paraId="258ED4E1" w14:textId="06D5F5E4" w:rsidR="00B0678A" w:rsidRPr="009A425D" w:rsidRDefault="009A425D" w:rsidP="00B0678A">
            <w:pPr>
              <w:pStyle w:val="KeinLeerraum"/>
              <w:rPr>
                <w:b/>
                <w:lang w:val="fr-CH"/>
              </w:rPr>
            </w:pPr>
            <w:r w:rsidRPr="009A425D">
              <w:rPr>
                <w:b/>
                <w:lang w:val="fr-CH"/>
              </w:rPr>
              <w:t>Objectif</w:t>
            </w:r>
            <w:r w:rsidR="00B0678A" w:rsidRPr="009A425D">
              <w:rPr>
                <w:b/>
                <w:lang w:val="fr-CH"/>
              </w:rPr>
              <w:t xml:space="preserve"> 4</w:t>
            </w:r>
          </w:p>
        </w:tc>
        <w:tc>
          <w:tcPr>
            <w:tcW w:w="6168" w:type="dxa"/>
          </w:tcPr>
          <w:p w14:paraId="7389932D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  <w:tc>
          <w:tcPr>
            <w:tcW w:w="2484" w:type="dxa"/>
          </w:tcPr>
          <w:p w14:paraId="7FE02493" w14:textId="77777777" w:rsidR="00B0678A" w:rsidRPr="009A425D" w:rsidRDefault="00B0678A" w:rsidP="00B0678A">
            <w:pPr>
              <w:pStyle w:val="KeinLeerraum"/>
              <w:rPr>
                <w:lang w:val="fr-CH"/>
              </w:rPr>
            </w:pPr>
          </w:p>
        </w:tc>
      </w:tr>
    </w:tbl>
    <w:p w14:paraId="643080D1" w14:textId="77777777" w:rsidR="00713927" w:rsidRPr="009A425D" w:rsidRDefault="00713927">
      <w:pPr>
        <w:rPr>
          <w:lang w:val="fr-CH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9A425D" w14:paraId="0442CC50" w14:textId="77777777" w:rsidTr="00713927">
        <w:trPr>
          <w:cantSplit/>
        </w:trPr>
        <w:tc>
          <w:tcPr>
            <w:tcW w:w="9923" w:type="dxa"/>
            <w:tcBorders>
              <w:top w:val="single" w:sz="4" w:space="0" w:color="auto"/>
            </w:tcBorders>
          </w:tcPr>
          <w:p w14:paraId="33CAC05F" w14:textId="0EC4C3B5" w:rsidR="00162E97" w:rsidRPr="009A425D" w:rsidRDefault="009A425D" w:rsidP="00EB17C6">
            <w:pPr>
              <w:pStyle w:val="KeinLeerraum"/>
              <w:keepNext/>
              <w:rPr>
                <w:b/>
                <w:lang w:val="fr-CH" w:eastAsia="de-DE"/>
              </w:rPr>
            </w:pPr>
            <w:r w:rsidRPr="009A425D">
              <w:rPr>
                <w:b/>
                <w:lang w:val="fr-CH" w:eastAsia="de-DE"/>
              </w:rPr>
              <w:lastRenderedPageBreak/>
              <w:t>Discuté et accepté</w:t>
            </w:r>
          </w:p>
        </w:tc>
      </w:tr>
      <w:tr w:rsidR="00162E97" w:rsidRPr="009A425D" w14:paraId="277F3BFA" w14:textId="77777777" w:rsidTr="00713927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</w:tcPr>
          <w:p w14:paraId="11A4DDB3" w14:textId="770BD757" w:rsidR="00162E97" w:rsidRPr="009A425D" w:rsidRDefault="00162E97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  <w:proofErr w:type="gramStart"/>
            <w:r w:rsidRPr="009A425D">
              <w:rPr>
                <w:lang w:val="fr-CH" w:eastAsia="de-DE"/>
              </w:rPr>
              <w:t>Dat</w:t>
            </w:r>
            <w:r w:rsidR="009A425D" w:rsidRPr="009A425D">
              <w:rPr>
                <w:lang w:val="fr-CH" w:eastAsia="de-DE"/>
              </w:rPr>
              <w:t>e</w:t>
            </w:r>
            <w:r w:rsidR="00193D0B" w:rsidRPr="009A425D">
              <w:rPr>
                <w:lang w:val="fr-CH" w:eastAsia="de-DE"/>
              </w:rPr>
              <w:t>:</w:t>
            </w:r>
            <w:proofErr w:type="gramEnd"/>
            <w:r w:rsidRPr="009A425D">
              <w:rPr>
                <w:lang w:val="fr-CH" w:eastAsia="de-DE"/>
              </w:rPr>
              <w:tab/>
              <w:t>Dat</w:t>
            </w:r>
            <w:r w:rsidR="009A425D" w:rsidRPr="009A425D">
              <w:rPr>
                <w:lang w:val="fr-CH" w:eastAsia="de-DE"/>
              </w:rPr>
              <w:t>e</w:t>
            </w:r>
            <w:r w:rsidR="00193D0B" w:rsidRPr="009A425D">
              <w:rPr>
                <w:lang w:val="fr-CH" w:eastAsia="de-DE"/>
              </w:rPr>
              <w:t xml:space="preserve">: </w:t>
            </w:r>
          </w:p>
          <w:p w14:paraId="7CD9DE30" w14:textId="77777777" w:rsidR="00162E97" w:rsidRPr="009A425D" w:rsidRDefault="00162E97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</w:p>
          <w:p w14:paraId="4D2DC030" w14:textId="77777777" w:rsidR="002E788C" w:rsidRPr="009A425D" w:rsidRDefault="002E788C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</w:p>
          <w:p w14:paraId="6F32C8E0" w14:textId="70D8F281" w:rsidR="00162E97" w:rsidRPr="009A425D" w:rsidRDefault="009A425D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  <w:r w:rsidRPr="009A425D">
              <w:rPr>
                <w:lang w:val="fr-CH" w:eastAsia="de-DE"/>
              </w:rPr>
              <w:t xml:space="preserve">Signature </w:t>
            </w:r>
            <w:proofErr w:type="spellStart"/>
            <w:r w:rsidRPr="009A425D">
              <w:rPr>
                <w:lang w:val="fr-CH" w:eastAsia="de-DE"/>
              </w:rPr>
              <w:t>supérieur-e</w:t>
            </w:r>
            <w:proofErr w:type="spellEnd"/>
            <w:r w:rsidRPr="009A425D">
              <w:rPr>
                <w:lang w:val="fr-CH" w:eastAsia="de-DE"/>
              </w:rPr>
              <w:t xml:space="preserve"> </w:t>
            </w:r>
            <w:proofErr w:type="spellStart"/>
            <w:r w:rsidRPr="009A425D">
              <w:rPr>
                <w:lang w:val="fr-CH" w:eastAsia="de-DE"/>
              </w:rPr>
              <w:t>direct-e</w:t>
            </w:r>
            <w:proofErr w:type="spellEnd"/>
            <w:r w:rsidR="00162E97" w:rsidRPr="009A425D">
              <w:rPr>
                <w:lang w:val="fr-CH" w:eastAsia="de-DE"/>
              </w:rPr>
              <w:tab/>
            </w:r>
            <w:r w:rsidRPr="009A425D">
              <w:rPr>
                <w:lang w:val="fr-CH" w:eastAsia="de-DE"/>
              </w:rPr>
              <w:t>Signature collaboratrice/collaborateur</w:t>
            </w:r>
          </w:p>
          <w:p w14:paraId="0A51389B" w14:textId="54286C23" w:rsidR="00162E97" w:rsidRPr="009A425D" w:rsidRDefault="00162E97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  <w:r w:rsidRPr="009A425D">
              <w:rPr>
                <w:lang w:val="fr-CH" w:eastAsia="de-DE"/>
              </w:rPr>
              <w:t>N</w:t>
            </w:r>
            <w:r w:rsidR="009A425D" w:rsidRPr="009A425D">
              <w:rPr>
                <w:lang w:val="fr-CH" w:eastAsia="de-DE"/>
              </w:rPr>
              <w:t>om</w:t>
            </w:r>
          </w:p>
          <w:p w14:paraId="68F55644" w14:textId="77777777" w:rsidR="00162E97" w:rsidRPr="009A425D" w:rsidRDefault="00162E97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</w:p>
          <w:p w14:paraId="26FB653E" w14:textId="77777777" w:rsidR="002E788C" w:rsidRPr="009A425D" w:rsidRDefault="002E788C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</w:p>
          <w:p w14:paraId="1567BCA4" w14:textId="42B4FAB4" w:rsidR="00162E97" w:rsidRPr="009A425D" w:rsidRDefault="009A425D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  <w:r w:rsidRPr="009A425D">
              <w:rPr>
                <w:lang w:val="fr-CH" w:eastAsia="de-DE"/>
              </w:rPr>
              <w:t xml:space="preserve">Signature </w:t>
            </w:r>
            <w:proofErr w:type="spellStart"/>
            <w:r w:rsidRPr="009A425D">
              <w:rPr>
                <w:lang w:val="fr-CH" w:eastAsia="de-DE"/>
              </w:rPr>
              <w:t>supérieur-e</w:t>
            </w:r>
            <w:proofErr w:type="spellEnd"/>
            <w:r w:rsidRPr="009A425D">
              <w:rPr>
                <w:lang w:val="fr-CH" w:eastAsia="de-DE"/>
              </w:rPr>
              <w:t xml:space="preserve"> hiérarchique</w:t>
            </w:r>
            <w:r w:rsidR="00162E97" w:rsidRPr="009A425D">
              <w:rPr>
                <w:lang w:val="fr-CH" w:eastAsia="de-DE"/>
              </w:rPr>
              <w:tab/>
            </w:r>
            <w:r w:rsidRPr="009A425D">
              <w:rPr>
                <w:lang w:val="fr-CH" w:eastAsia="de-DE"/>
              </w:rPr>
              <w:t>Tierce personne présente lors de l’entretien</w:t>
            </w:r>
          </w:p>
          <w:p w14:paraId="47BC8D22" w14:textId="64613DC7" w:rsidR="00162E97" w:rsidRPr="009A425D" w:rsidRDefault="00162E97" w:rsidP="00EB17C6">
            <w:pPr>
              <w:keepNext/>
              <w:tabs>
                <w:tab w:val="left" w:pos="4665"/>
              </w:tabs>
              <w:rPr>
                <w:lang w:val="fr-CH" w:eastAsia="de-DE"/>
              </w:rPr>
            </w:pPr>
            <w:r w:rsidRPr="009A425D">
              <w:rPr>
                <w:lang w:val="fr-CH" w:eastAsia="de-DE"/>
              </w:rPr>
              <w:t>N</w:t>
            </w:r>
            <w:r w:rsidR="009A425D" w:rsidRPr="009A425D">
              <w:rPr>
                <w:lang w:val="fr-CH" w:eastAsia="de-DE"/>
              </w:rPr>
              <w:t>om</w:t>
            </w:r>
            <w:r w:rsidRPr="009A425D">
              <w:rPr>
                <w:lang w:val="fr-CH" w:eastAsia="de-DE"/>
              </w:rPr>
              <w:tab/>
            </w:r>
            <w:proofErr w:type="spellStart"/>
            <w:r w:rsidRPr="009A425D">
              <w:rPr>
                <w:lang w:val="fr-CH" w:eastAsia="de-DE"/>
              </w:rPr>
              <w:t>N</w:t>
            </w:r>
            <w:r w:rsidR="009A425D" w:rsidRPr="009A425D">
              <w:rPr>
                <w:lang w:val="fr-CH" w:eastAsia="de-DE"/>
              </w:rPr>
              <w:t>om</w:t>
            </w:r>
            <w:proofErr w:type="spellEnd"/>
          </w:p>
        </w:tc>
      </w:tr>
      <w:tr w:rsidR="00EB17C6" w:rsidRPr="009A425D" w14:paraId="67BC4ADA" w14:textId="77777777" w:rsidTr="00713927">
        <w:trPr>
          <w:cantSplit/>
        </w:trPr>
        <w:tc>
          <w:tcPr>
            <w:tcW w:w="992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2CAB81" w14:textId="77777777" w:rsidR="00EB17C6" w:rsidRPr="009A425D" w:rsidRDefault="00EB17C6" w:rsidP="00EB17C6">
            <w:pPr>
              <w:pStyle w:val="KeinLeerraum"/>
              <w:rPr>
                <w:lang w:val="fr-CH" w:eastAsia="de-DE"/>
              </w:rPr>
            </w:pPr>
          </w:p>
        </w:tc>
      </w:tr>
    </w:tbl>
    <w:p w14:paraId="3D9088FA" w14:textId="77777777" w:rsidR="00162E97" w:rsidRPr="009A425D" w:rsidRDefault="00162E97" w:rsidP="00EB17C6">
      <w:pPr>
        <w:rPr>
          <w:lang w:val="fr-CH" w:eastAsia="de-DE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9A425D" w14:paraId="77977868" w14:textId="77777777" w:rsidTr="00EB17C6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6CE3BB5B" w14:textId="0B2ACBB9" w:rsidR="00162E97" w:rsidRPr="009A425D" w:rsidRDefault="009A425D" w:rsidP="002E788C">
            <w:pPr>
              <w:pStyle w:val="KeinLeerraum"/>
              <w:keepNext/>
              <w:rPr>
                <w:b/>
                <w:lang w:val="fr-CH" w:eastAsia="de-DE"/>
              </w:rPr>
            </w:pPr>
            <w:r w:rsidRPr="009A425D">
              <w:rPr>
                <w:b/>
                <w:lang w:val="fr-CH" w:eastAsia="de-DE"/>
              </w:rPr>
              <w:t>Direction générale</w:t>
            </w:r>
          </w:p>
        </w:tc>
      </w:tr>
      <w:tr w:rsidR="00162E97" w:rsidRPr="009A425D" w14:paraId="76E87889" w14:textId="77777777" w:rsidTr="00EB17C6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08F332C8" w14:textId="36DDAB47" w:rsidR="00162E97" w:rsidRPr="009A425D" w:rsidRDefault="009A425D" w:rsidP="002E788C">
            <w:pPr>
              <w:keepNext/>
              <w:rPr>
                <w:lang w:val="fr-CH" w:eastAsia="de-DE"/>
              </w:rPr>
            </w:pPr>
            <w:proofErr w:type="gramStart"/>
            <w:r w:rsidRPr="009A425D">
              <w:rPr>
                <w:lang w:val="fr-CH" w:eastAsia="de-DE"/>
              </w:rPr>
              <w:t>Commentaire</w:t>
            </w:r>
            <w:r w:rsidR="00162E97" w:rsidRPr="009A425D">
              <w:rPr>
                <w:lang w:val="fr-CH" w:eastAsia="de-DE"/>
              </w:rPr>
              <w:t>:</w:t>
            </w:r>
            <w:proofErr w:type="gramEnd"/>
          </w:p>
          <w:p w14:paraId="74EFE604" w14:textId="77777777" w:rsidR="00B0678A" w:rsidRPr="009A425D" w:rsidRDefault="00B0678A" w:rsidP="002E788C">
            <w:pPr>
              <w:keepNext/>
              <w:rPr>
                <w:lang w:val="fr-CH" w:eastAsia="de-DE"/>
              </w:rPr>
            </w:pPr>
          </w:p>
          <w:p w14:paraId="32580C9C" w14:textId="715C646B" w:rsidR="00162E97" w:rsidRPr="009A425D" w:rsidRDefault="009A425D" w:rsidP="002E788C">
            <w:pPr>
              <w:keepNext/>
              <w:rPr>
                <w:lang w:val="fr-CH" w:eastAsia="de-DE"/>
              </w:rPr>
            </w:pPr>
            <w:r w:rsidRPr="009A425D">
              <w:rPr>
                <w:lang w:val="fr-CH" w:eastAsia="de-DE"/>
              </w:rPr>
              <w:t xml:space="preserve">Date et </w:t>
            </w:r>
            <w:proofErr w:type="gramStart"/>
            <w:r w:rsidRPr="009A425D">
              <w:rPr>
                <w:lang w:val="fr-CH" w:eastAsia="de-DE"/>
              </w:rPr>
              <w:t>signature</w:t>
            </w:r>
            <w:r w:rsidR="00162E97" w:rsidRPr="009A425D">
              <w:rPr>
                <w:lang w:val="fr-CH" w:eastAsia="de-DE"/>
              </w:rPr>
              <w:t>:</w:t>
            </w:r>
            <w:proofErr w:type="gramEnd"/>
          </w:p>
        </w:tc>
      </w:tr>
    </w:tbl>
    <w:p w14:paraId="4F6524FE" w14:textId="5FFBB926" w:rsidR="000B278C" w:rsidRPr="009A425D" w:rsidRDefault="000B278C" w:rsidP="00162E97">
      <w:pPr>
        <w:rPr>
          <w:sz w:val="16"/>
          <w:szCs w:val="16"/>
          <w:lang w:val="fr-CH"/>
        </w:rPr>
      </w:pPr>
      <w:r w:rsidRPr="009A425D">
        <w:rPr>
          <w:sz w:val="16"/>
          <w:szCs w:val="16"/>
          <w:lang w:val="fr-CH"/>
        </w:rPr>
        <w:t xml:space="preserve">Version </w:t>
      </w:r>
      <w:r w:rsidR="00153406" w:rsidRPr="009A425D">
        <w:rPr>
          <w:sz w:val="16"/>
          <w:szCs w:val="16"/>
          <w:lang w:val="fr-CH"/>
        </w:rPr>
        <w:t>2021-11-05</w:t>
      </w:r>
    </w:p>
    <w:sectPr w:rsidR="000B278C" w:rsidRPr="009A425D" w:rsidSect="00E7154C">
      <w:headerReference w:type="default" r:id="rId8"/>
      <w:footerReference w:type="default" r:id="rId9"/>
      <w:headerReference w:type="first" r:id="rId10"/>
      <w:pgSz w:w="11906" w:h="16838" w:code="9"/>
      <w:pgMar w:top="1446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424B1" w14:textId="77777777" w:rsidR="00AA1B4C" w:rsidRDefault="00AA1B4C" w:rsidP="00E177D4">
      <w:pPr>
        <w:spacing w:after="0"/>
      </w:pPr>
      <w:r>
        <w:separator/>
      </w:r>
    </w:p>
  </w:endnote>
  <w:endnote w:type="continuationSeparator" w:id="0">
    <w:p w14:paraId="0C823DBA" w14:textId="77777777" w:rsidR="00AA1B4C" w:rsidRDefault="00AA1B4C" w:rsidP="00E1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9F325" w14:textId="2F8CE36B" w:rsidR="009A2F57" w:rsidRDefault="009A2F57" w:rsidP="009A2F57">
    <w:pPr>
      <w:pStyle w:val="Fuzeile"/>
      <w:tabs>
        <w:tab w:val="clear" w:pos="4536"/>
        <w:tab w:val="clear" w:pos="9072"/>
      </w:tabs>
    </w:pPr>
    <w:r>
      <w:ptab w:relativeTo="margin" w:alignment="right" w:leader="none"/>
    </w:r>
    <w:r w:rsidRPr="000C32EC">
      <w:rPr>
        <w:position w:val="6"/>
      </w:rPr>
      <w:fldChar w:fldCharType="begin"/>
    </w:r>
    <w:r w:rsidRPr="000C32EC">
      <w:rPr>
        <w:position w:val="6"/>
      </w:rPr>
      <w:instrText>PAGE  \* Arabic  \* MERGEFORMAT</w:instrText>
    </w:r>
    <w:r w:rsidRPr="000C32EC">
      <w:rPr>
        <w:position w:val="6"/>
      </w:rPr>
      <w:fldChar w:fldCharType="separate"/>
    </w:r>
    <w:r w:rsidR="00AB380A" w:rsidRPr="00AB380A">
      <w:rPr>
        <w:noProof/>
        <w:position w:val="6"/>
        <w:lang w:val="de-DE"/>
      </w:rPr>
      <w:t>2</w:t>
    </w:r>
    <w:r w:rsidRPr="000C32EC">
      <w:rPr>
        <w:position w:val="6"/>
      </w:rPr>
      <w:fldChar w:fldCharType="end"/>
    </w:r>
    <w:r w:rsidRPr="000C32EC">
      <w:rPr>
        <w:position w:val="6"/>
        <w:lang w:val="de-DE"/>
      </w:rPr>
      <w:t>/</w:t>
    </w:r>
    <w:r w:rsidR="00122B40" w:rsidRPr="000C32EC">
      <w:rPr>
        <w:position w:val="6"/>
      </w:rPr>
      <w:fldChar w:fldCharType="begin"/>
    </w:r>
    <w:r w:rsidR="00122B40" w:rsidRPr="000C32EC">
      <w:rPr>
        <w:position w:val="6"/>
      </w:rPr>
      <w:instrText>NUMPAGES  \* Arabic  \* MERGEFORMAT</w:instrText>
    </w:r>
    <w:r w:rsidR="00122B40" w:rsidRPr="000C32EC">
      <w:rPr>
        <w:position w:val="6"/>
      </w:rPr>
      <w:fldChar w:fldCharType="separate"/>
    </w:r>
    <w:r w:rsidR="00AB380A" w:rsidRPr="00AB380A">
      <w:rPr>
        <w:noProof/>
        <w:position w:val="6"/>
        <w:lang w:val="de-DE"/>
      </w:rPr>
      <w:t>2</w:t>
    </w:r>
    <w:r w:rsidR="00122B40" w:rsidRPr="000C32EC">
      <w:rPr>
        <w:noProof/>
        <w:position w:val="6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B3F6B" w14:textId="77777777" w:rsidR="00AA1B4C" w:rsidRDefault="00AA1B4C" w:rsidP="00E177D4">
      <w:pPr>
        <w:spacing w:after="0"/>
      </w:pPr>
      <w:r>
        <w:separator/>
      </w:r>
    </w:p>
  </w:footnote>
  <w:footnote w:type="continuationSeparator" w:id="0">
    <w:p w14:paraId="70286DD0" w14:textId="77777777" w:rsidR="00AA1B4C" w:rsidRDefault="00AA1B4C" w:rsidP="00E17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0888" w14:textId="77777777" w:rsidR="00AD3F06" w:rsidRPr="00AD3F06" w:rsidRDefault="005E266E" w:rsidP="00AD3F06">
    <w:pPr>
      <w:pStyle w:val="TitelBetreff11pt"/>
      <w:rPr>
        <w:b w:val="0"/>
        <w:color w:val="7F7F7F" w:themeColor="text2" w:themeTint="80"/>
        <w:sz w:val="18"/>
        <w:szCs w:val="18"/>
      </w:rPr>
    </w:pPr>
    <w:r w:rsidRPr="007167AF">
      <w:rPr>
        <w:b w:val="0"/>
        <w:color w:val="7F7F7F" w:themeColor="text2" w:themeTint="80"/>
        <w:sz w:val="18"/>
        <w:szCs w:val="18"/>
      </w:rPr>
      <w:fldChar w:fldCharType="begin"/>
    </w:r>
    <w:r w:rsidRPr="007167AF">
      <w:rPr>
        <w:b w:val="0"/>
        <w:color w:val="7F7F7F" w:themeColor="text2" w:themeTint="80"/>
        <w:sz w:val="18"/>
        <w:szCs w:val="18"/>
      </w:rPr>
      <w:instrText xml:space="preserve"> REF  Betreff 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 \* </w:instrText>
    </w:r>
    <w:r w:rsidR="0097452E" w:rsidRPr="007167AF">
      <w:rPr>
        <w:b w:val="0"/>
        <w:color w:val="7F7F7F" w:themeColor="text2" w:themeTint="80"/>
        <w:sz w:val="18"/>
        <w:szCs w:val="18"/>
      </w:rPr>
      <w:instrText>Char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FORMAT </w:instrText>
    </w:r>
    <w:r w:rsidR="00807896" w:rsidRPr="007167AF">
      <w:rPr>
        <w:b w:val="0"/>
        <w:color w:val="7F7F7F" w:themeColor="text2" w:themeTint="80"/>
        <w:sz w:val="18"/>
        <w:szCs w:val="18"/>
      </w:rPr>
      <w:instrText xml:space="preserve"> \* MERGEFORMAT </w:instrText>
    </w:r>
    <w:r w:rsidRPr="007167AF">
      <w:rPr>
        <w:b w:val="0"/>
        <w:color w:val="7F7F7F" w:themeColor="text2" w:themeTint="80"/>
        <w:sz w:val="18"/>
        <w:szCs w:val="18"/>
      </w:rPr>
      <w:fldChar w:fldCharType="separate"/>
    </w:r>
    <w:r w:rsidR="00AD3F06" w:rsidRPr="00AD3F06">
      <w:rPr>
        <w:b w:val="0"/>
        <w:color w:val="7F7F7F" w:themeColor="text2" w:themeTint="80"/>
        <w:sz w:val="18"/>
        <w:szCs w:val="18"/>
      </w:rPr>
      <w:t>Zielvereinbarung für [Jahr]</w:t>
    </w:r>
  </w:p>
  <w:p w14:paraId="525A78E3" w14:textId="211864CB" w:rsidR="00EB17C6" w:rsidRPr="007167AF" w:rsidRDefault="005E266E" w:rsidP="00D417BB">
    <w:pPr>
      <w:pStyle w:val="TitelBetreff11pt"/>
      <w:rPr>
        <w:color w:val="7F7F7F" w:themeColor="text2" w:themeTint="80"/>
      </w:rPr>
    </w:pPr>
    <w:r w:rsidRPr="007167AF">
      <w:rPr>
        <w:color w:val="7F7F7F" w:themeColor="text2" w:themeTint="80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2522"/>
      <w:gridCol w:w="7399"/>
    </w:tblGrid>
    <w:tr w:rsidR="00C700B7" w14:paraId="69D4B577" w14:textId="77777777" w:rsidTr="00E71129">
      <w:trPr>
        <w:trHeight w:hRule="exact" w:val="1135"/>
      </w:trPr>
      <w:tc>
        <w:tcPr>
          <w:tcW w:w="2623" w:type="dxa"/>
        </w:tcPr>
        <w:p w14:paraId="1819DCDC" w14:textId="06AC38B6" w:rsidR="00C700B7" w:rsidRDefault="00C700B7" w:rsidP="0095530B">
          <w:pPr>
            <w:pStyle w:val="Kopfzeile"/>
            <w:tabs>
              <w:tab w:val="clear" w:pos="9072"/>
            </w:tabs>
          </w:pPr>
        </w:p>
      </w:tc>
      <w:tc>
        <w:tcPr>
          <w:tcW w:w="7457" w:type="dxa"/>
        </w:tcPr>
        <w:p w14:paraId="712E1084" w14:textId="77777777" w:rsidR="00C700B7" w:rsidRDefault="00C700B7" w:rsidP="00D417BB">
          <w:pPr>
            <w:pStyle w:val="Kopfzeile"/>
            <w:tabs>
              <w:tab w:val="clear" w:pos="4536"/>
              <w:tab w:val="clear" w:pos="9072"/>
            </w:tabs>
            <w:jc w:val="right"/>
          </w:pPr>
        </w:p>
        <w:p w14:paraId="333A978C" w14:textId="1D3C2F7D" w:rsidR="00A00DE8" w:rsidRPr="00A00DE8" w:rsidRDefault="00A00DE8" w:rsidP="00A00DE8">
          <w:pPr>
            <w:tabs>
              <w:tab w:val="left" w:pos="5438"/>
            </w:tabs>
            <w:rPr>
              <w:b/>
            </w:rPr>
          </w:pPr>
          <w:r>
            <w:tab/>
          </w:r>
          <w:r>
            <w:rPr>
              <w:b/>
            </w:rPr>
            <w:t>[Praxisname]</w:t>
          </w:r>
        </w:p>
      </w:tc>
    </w:tr>
  </w:tbl>
  <w:p w14:paraId="20428DBE" w14:textId="77777777" w:rsidR="00A74D09" w:rsidRDefault="00A74D09" w:rsidP="00D417BB">
    <w:pPr>
      <w:pStyle w:val="Kopfzeile"/>
      <w:spacing w:after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B596E9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2CE63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AB039D2"/>
    <w:multiLevelType w:val="multilevel"/>
    <w:tmpl w:val="ECB457C4"/>
    <w:numStyleLink w:val="FMHNummerierunggegliedertauf3EbenenAltN"/>
  </w:abstractNum>
  <w:abstractNum w:abstractNumId="4" w15:restartNumberingAfterBreak="0">
    <w:nsid w:val="0FEB586A"/>
    <w:multiLevelType w:val="multilevel"/>
    <w:tmpl w:val="ECB457C4"/>
    <w:numStyleLink w:val="FMHNummerierunggegliedertauf3EbenenAltN"/>
  </w:abstractNum>
  <w:abstractNum w:abstractNumId="5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9F1550"/>
    <w:multiLevelType w:val="multilevel"/>
    <w:tmpl w:val="ECB457C4"/>
    <w:numStyleLink w:val="FMHNummerierunggegliedertauf3EbenenAltN"/>
  </w:abstractNum>
  <w:abstractNum w:abstractNumId="8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BD625C"/>
    <w:multiLevelType w:val="hybridMultilevel"/>
    <w:tmpl w:val="36D29D7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1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Aufzhlungfr1Ebene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32358"/>
    <w:multiLevelType w:val="multilevel"/>
    <w:tmpl w:val="1BD664B2"/>
    <w:lvl w:ilvl="0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13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E7F3241"/>
    <w:multiLevelType w:val="multilevel"/>
    <w:tmpl w:val="CD76AC76"/>
    <w:numStyleLink w:val="FMHAufzhlunggegliedertauf3EbenenAltA"/>
  </w:abstractNum>
  <w:abstractNum w:abstractNumId="17" w15:restartNumberingAfterBreak="0">
    <w:nsid w:val="577610C0"/>
    <w:multiLevelType w:val="multilevel"/>
    <w:tmpl w:val="ECB457C4"/>
    <w:numStyleLink w:val="FMHNummerierunggegliedertauf3EbenenAltN"/>
  </w:abstractNum>
  <w:abstractNum w:abstractNumId="18" w15:restartNumberingAfterBreak="0">
    <w:nsid w:val="59F0050C"/>
    <w:multiLevelType w:val="hybridMultilevel"/>
    <w:tmpl w:val="9CC4B884"/>
    <w:lvl w:ilvl="0" w:tplc="3F3A1AD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427FC0"/>
    <w:multiLevelType w:val="multilevel"/>
    <w:tmpl w:val="CD76AC76"/>
    <w:numStyleLink w:val="FMHAufzhlunggegliedertauf3EbenenAltA"/>
  </w:abstractNum>
  <w:abstractNum w:abstractNumId="20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2712E5C"/>
    <w:multiLevelType w:val="multilevel"/>
    <w:tmpl w:val="ECB457C4"/>
    <w:numStyleLink w:val="FMHNummerierunggegliedertauf3EbenenAltN"/>
  </w:abstractNum>
  <w:abstractNum w:abstractNumId="22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85279"/>
    <w:multiLevelType w:val="hybridMultilevel"/>
    <w:tmpl w:val="49FE26E6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6"/>
  </w:num>
  <w:num w:numId="5">
    <w:abstractNumId w:val="15"/>
  </w:num>
  <w:num w:numId="6">
    <w:abstractNumId w:val="20"/>
  </w:num>
  <w:num w:numId="7">
    <w:abstractNumId w:val="8"/>
  </w:num>
  <w:num w:numId="8">
    <w:abstractNumId w:val="3"/>
  </w:num>
  <w:num w:numId="9">
    <w:abstractNumId w:val="21"/>
  </w:num>
  <w:num w:numId="10">
    <w:abstractNumId w:val="17"/>
  </w:num>
  <w:num w:numId="11">
    <w:abstractNumId w:val="4"/>
  </w:num>
  <w:num w:numId="12">
    <w:abstractNumId w:val="7"/>
  </w:num>
  <w:num w:numId="13">
    <w:abstractNumId w:val="14"/>
  </w:num>
  <w:num w:numId="14">
    <w:abstractNumId w:val="13"/>
  </w:num>
  <w:num w:numId="15">
    <w:abstractNumId w:val="19"/>
  </w:num>
  <w:num w:numId="16">
    <w:abstractNumId w:val="16"/>
  </w:num>
  <w:num w:numId="17">
    <w:abstractNumId w:val="11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13"/>
  </w:num>
  <w:num w:numId="24">
    <w:abstractNumId w:val="8"/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3"/>
  </w:num>
  <w:num w:numId="29">
    <w:abstractNumId w:val="12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trackRevisions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BE"/>
    <w:rsid w:val="00003A12"/>
    <w:rsid w:val="00047ABE"/>
    <w:rsid w:val="00057DEB"/>
    <w:rsid w:val="000735FB"/>
    <w:rsid w:val="000B278C"/>
    <w:rsid w:val="000C32EC"/>
    <w:rsid w:val="00107B3C"/>
    <w:rsid w:val="00122B40"/>
    <w:rsid w:val="0012615E"/>
    <w:rsid w:val="00153406"/>
    <w:rsid w:val="00162E97"/>
    <w:rsid w:val="00180BBC"/>
    <w:rsid w:val="00193D0B"/>
    <w:rsid w:val="001C2A37"/>
    <w:rsid w:val="001E4385"/>
    <w:rsid w:val="001F606F"/>
    <w:rsid w:val="00233309"/>
    <w:rsid w:val="00245BC0"/>
    <w:rsid w:val="00253F0B"/>
    <w:rsid w:val="002D2025"/>
    <w:rsid w:val="002E788C"/>
    <w:rsid w:val="00321F80"/>
    <w:rsid w:val="00332C7B"/>
    <w:rsid w:val="003534D4"/>
    <w:rsid w:val="00365CA6"/>
    <w:rsid w:val="003715EF"/>
    <w:rsid w:val="00376B5A"/>
    <w:rsid w:val="003A34FC"/>
    <w:rsid w:val="003C4327"/>
    <w:rsid w:val="003C4580"/>
    <w:rsid w:val="0044638F"/>
    <w:rsid w:val="00446AA6"/>
    <w:rsid w:val="004821AF"/>
    <w:rsid w:val="004B6FEF"/>
    <w:rsid w:val="004D2768"/>
    <w:rsid w:val="004E6C12"/>
    <w:rsid w:val="00557A62"/>
    <w:rsid w:val="00596976"/>
    <w:rsid w:val="005E266E"/>
    <w:rsid w:val="00601FEE"/>
    <w:rsid w:val="006214E7"/>
    <w:rsid w:val="00677EDC"/>
    <w:rsid w:val="006A42ED"/>
    <w:rsid w:val="00702C17"/>
    <w:rsid w:val="00713927"/>
    <w:rsid w:val="00713E3E"/>
    <w:rsid w:val="007167AF"/>
    <w:rsid w:val="00720F7B"/>
    <w:rsid w:val="00754EBB"/>
    <w:rsid w:val="0077171B"/>
    <w:rsid w:val="007E40C2"/>
    <w:rsid w:val="00802AED"/>
    <w:rsid w:val="00807896"/>
    <w:rsid w:val="008B2D19"/>
    <w:rsid w:val="008B5C30"/>
    <w:rsid w:val="008C634C"/>
    <w:rsid w:val="0097452E"/>
    <w:rsid w:val="009A2F57"/>
    <w:rsid w:val="009A425D"/>
    <w:rsid w:val="009B4ECD"/>
    <w:rsid w:val="009D7589"/>
    <w:rsid w:val="009F62EC"/>
    <w:rsid w:val="00A00DE8"/>
    <w:rsid w:val="00A56EB6"/>
    <w:rsid w:val="00A74D09"/>
    <w:rsid w:val="00AA1B4C"/>
    <w:rsid w:val="00AA4124"/>
    <w:rsid w:val="00AB380A"/>
    <w:rsid w:val="00AD27E8"/>
    <w:rsid w:val="00AD3F06"/>
    <w:rsid w:val="00B00EAC"/>
    <w:rsid w:val="00B0678A"/>
    <w:rsid w:val="00B23EEE"/>
    <w:rsid w:val="00BF2004"/>
    <w:rsid w:val="00C700B7"/>
    <w:rsid w:val="00C84483"/>
    <w:rsid w:val="00C8693E"/>
    <w:rsid w:val="00C9726C"/>
    <w:rsid w:val="00CD79C8"/>
    <w:rsid w:val="00CD7BFA"/>
    <w:rsid w:val="00CE0E41"/>
    <w:rsid w:val="00D114D2"/>
    <w:rsid w:val="00D417BB"/>
    <w:rsid w:val="00D9629A"/>
    <w:rsid w:val="00DA5081"/>
    <w:rsid w:val="00DD43A8"/>
    <w:rsid w:val="00E152CE"/>
    <w:rsid w:val="00E177D4"/>
    <w:rsid w:val="00E71129"/>
    <w:rsid w:val="00E7154C"/>
    <w:rsid w:val="00EB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46DCC04"/>
  <w15:docId w15:val="{1420C1FB-13F6-421D-861E-40BE7039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7D4"/>
  </w:style>
  <w:style w:type="paragraph" w:styleId="berschrift1">
    <w:name w:val="heading 1"/>
    <w:basedOn w:val="Standard"/>
    <w:next w:val="Standard"/>
    <w:link w:val="berschrift1Zchn"/>
    <w:uiPriority w:val="9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3C4580"/>
    <w:pPr>
      <w:spacing w:before="120" w:after="60"/>
    </w:pPr>
    <w:rPr>
      <w:b/>
    </w:rPr>
  </w:style>
  <w:style w:type="paragraph" w:styleId="Titel">
    <w:name w:val="Title"/>
    <w:basedOn w:val="Standard"/>
    <w:next w:val="Standard"/>
    <w:link w:val="TitelZchn"/>
    <w:uiPriority w:val="4"/>
    <w:qFormat/>
    <w:rsid w:val="006214E7"/>
    <w:pPr>
      <w:shd w:val="clear" w:color="auto" w:fill="DCE1E6"/>
      <w:spacing w:before="120" w:after="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6214E7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  <w:shd w:val="clear" w:color="auto" w:fill="DCE1E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D9629A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D9629A"/>
    <w:rPr>
      <w:rFonts w:asciiTheme="majorHAnsi" w:eastAsiaTheme="majorEastAsia" w:hAnsiTheme="majorHAnsi" w:cstheme="majorBidi"/>
      <w:b/>
      <w:iCs/>
      <w:sz w:val="28"/>
      <w:szCs w:val="24"/>
    </w:rPr>
  </w:style>
  <w:style w:type="paragraph" w:customStyle="1" w:styleId="Aufzhlungszeichenfr1Ebene">
    <w:name w:val="Aufzählungszeichen  für 1 Ebene"/>
    <w:basedOn w:val="Standard"/>
    <w:uiPriority w:val="2"/>
    <w:qFormat/>
    <w:rsid w:val="00C700B7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qFormat/>
    <w:rsid w:val="004D2768"/>
    <w:pPr>
      <w:contextualSpacing/>
    </w:pPr>
  </w:style>
  <w:style w:type="table" w:styleId="Tabellenraster">
    <w:name w:val="Table Grid"/>
    <w:basedOn w:val="NormaleTabelle"/>
    <w:uiPriority w:val="59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D114D2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D114D2"/>
    <w:pPr>
      <w:numPr>
        <w:numId w:val="14"/>
      </w:numPr>
    </w:pPr>
  </w:style>
  <w:style w:type="paragraph" w:customStyle="1" w:styleId="ABCAufzhlungfr1Ebene">
    <w:name w:val="ABC Aufzählung für 1 Ebene"/>
    <w:basedOn w:val="Standard"/>
    <w:uiPriority w:val="2"/>
    <w:qFormat/>
    <w:rsid w:val="00C700B7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spacing w:after="0"/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pPr>
      <w:spacing w:after="0"/>
    </w:pPr>
    <w:rPr>
      <w:sz w:val="18"/>
    </w:rPr>
  </w:style>
  <w:style w:type="paragraph" w:styleId="Aufzhlungszeichen2">
    <w:name w:val="List Bullet 2"/>
    <w:basedOn w:val="Aufzhlungszeichenfr1Ebene"/>
    <w:uiPriority w:val="99"/>
    <w:rsid w:val="000C32EC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0C32EC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D114D2"/>
    <w:pPr>
      <w:numPr>
        <w:numId w:val="25"/>
      </w:numPr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messerl\Vorlagen\Neutral_hoch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DCDC"/>
      </a:accent2>
      <a:accent3>
        <a:srgbClr val="556473"/>
      </a:accent3>
      <a:accent4>
        <a:srgbClr val="CDA028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AAAB-7260-4741-B0FA-254D6DBD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Neutral_hoch_DE.dotx</Template>
  <TotalTime>0</TotalTime>
  <Pages>2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Neutral Hoch DE</vt:lpstr>
    </vt:vector>
  </TitlesOfParts>
  <Company>FMH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Neutral Hoch DE</dc:title>
  <dc:creator>Brigitte Stöckli</dc:creator>
  <cp:lastModifiedBy>Graf Nils</cp:lastModifiedBy>
  <cp:revision>12</cp:revision>
  <cp:lastPrinted>2021-11-05T07:36:00Z</cp:lastPrinted>
  <dcterms:created xsi:type="dcterms:W3CDTF">2021-11-05T06:47:00Z</dcterms:created>
  <dcterms:modified xsi:type="dcterms:W3CDTF">2021-12-14T06:22:00Z</dcterms:modified>
</cp:coreProperties>
</file>